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FFF695" w14:textId="77777777" w:rsidR="00B26348" w:rsidRDefault="00000000">
      <w:pPr>
        <w:pStyle w:val="Heading1"/>
      </w:pPr>
      <w:r>
        <w:lastRenderedPageBreak/>
        <w:t>23. Attachments, Documentation, Photos</w:t>
      </w:r>
    </w:p>
    <w:p w14:paraId="3AA362AF" w14:textId="77777777" w:rsidR="00B26348" w:rsidRDefault="00000000">
      <w:r>
        <w:rPr>
          <w:b/>
        </w:rPr>
        <w:t>532. Attachments / References / Photos / Documentation</w:t>
      </w:r>
      <w:r>
        <w:rPr>
          <w:i/>
          <w:color w:val="666666"/>
          <w:sz w:val="16"/>
        </w:rPr>
        <w:t xml:space="preserve">  [Attachment]</w:t>
      </w:r>
    </w:p>
    <w:p w14:paraId="290DA207" w14:textId="77777777" w:rsidR="00B26348" w:rsidRDefault="00000000">
      <w:r>
        <w:t>Attach/link file(s): ________________________________________________________________________________</w:t>
      </w:r>
    </w:p>
    <w:p w14:paraId="0B0DA0D7" w14:textId="77777777" w:rsidR="00B26348" w:rsidRDefault="00000000">
      <w:r>
        <w:t>__________________________________________________________________________________________</w:t>
      </w:r>
    </w:p>
    <w:p w14:paraId="24E017B9" w14:textId="77777777" w:rsidR="00B26348" w:rsidRDefault="00000000">
      <w:r>
        <w:rPr>
          <w:b/>
        </w:rPr>
        <w:t>533. Confidential Attachments</w:t>
      </w:r>
      <w:r>
        <w:rPr>
          <w:i/>
          <w:color w:val="666666"/>
          <w:sz w:val="16"/>
        </w:rPr>
        <w:t xml:space="preserve">  [Attachment]</w:t>
      </w:r>
    </w:p>
    <w:p w14:paraId="43FACFDA" w14:textId="77777777" w:rsidR="00B26348" w:rsidRDefault="00000000">
      <w:r>
        <w:t>Attach/link file(s): ________________________________________________________________________________</w:t>
      </w:r>
    </w:p>
    <w:p w14:paraId="0804A827" w14:textId="77777777" w:rsidR="00B26348" w:rsidRDefault="00000000">
      <w:r>
        <w:t>__________________________________________________________________________________________</w:t>
      </w:r>
    </w:p>
    <w:p w14:paraId="35B39E5C" w14:textId="77777777" w:rsidR="00B26348" w:rsidRDefault="00000000">
      <w:r>
        <w:br w:type="page"/>
      </w:r>
    </w:p>
    <w:sectPr w:rsidR="00B26348" w:rsidSect="00034616">
      <w:footerReference w:type="default" r:id="rId8"/>
      <w:pgSz w:w="12240" w:h="15840"/>
      <w:pgMar w:top="792" w:right="864" w:bottom="792" w:left="86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6B64A3" w14:textId="77777777" w:rsidR="005958F0" w:rsidRDefault="005958F0">
      <w:pPr>
        <w:spacing w:after="0" w:line="240" w:lineRule="auto"/>
      </w:pPr>
      <w:r>
        <w:separator/>
      </w:r>
    </w:p>
  </w:endnote>
  <w:endnote w:type="continuationSeparator" w:id="0">
    <w:p w14:paraId="4399E1A6" w14:textId="77777777" w:rsidR="005958F0" w:rsidRDefault="005958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0AE45C" w14:textId="27E75CA1" w:rsidR="00B26348" w:rsidRDefault="00000000">
    <w:pPr>
      <w:pStyle w:val="Footer"/>
      <w:jc w:val="center"/>
    </w:pPr>
    <w:r>
      <w:t>Incident Report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6AF09A" w14:textId="77777777" w:rsidR="005958F0" w:rsidRDefault="005958F0">
      <w:pPr>
        <w:spacing w:after="0" w:line="240" w:lineRule="auto"/>
      </w:pPr>
      <w:r>
        <w:separator/>
      </w:r>
    </w:p>
  </w:footnote>
  <w:footnote w:type="continuationSeparator" w:id="0">
    <w:p w14:paraId="3E8FB095" w14:textId="77777777" w:rsidR="005958F0" w:rsidRDefault="005958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052488086">
    <w:abstractNumId w:val="8"/>
  </w:num>
  <w:num w:numId="2" w16cid:durableId="1837652165">
    <w:abstractNumId w:val="6"/>
  </w:num>
  <w:num w:numId="3" w16cid:durableId="9651990">
    <w:abstractNumId w:val="5"/>
  </w:num>
  <w:num w:numId="4" w16cid:durableId="1080978174">
    <w:abstractNumId w:val="4"/>
  </w:num>
  <w:num w:numId="5" w16cid:durableId="1315723871">
    <w:abstractNumId w:val="7"/>
  </w:num>
  <w:num w:numId="6" w16cid:durableId="1796869919">
    <w:abstractNumId w:val="3"/>
  </w:num>
  <w:num w:numId="7" w16cid:durableId="794831001">
    <w:abstractNumId w:val="2"/>
  </w:num>
  <w:num w:numId="8" w16cid:durableId="1651521167">
    <w:abstractNumId w:val="1"/>
  </w:num>
  <w:num w:numId="9" w16cid:durableId="8771647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1849A6"/>
    <w:rsid w:val="00186DC1"/>
    <w:rsid w:val="0029639D"/>
    <w:rsid w:val="002D1B21"/>
    <w:rsid w:val="00326F90"/>
    <w:rsid w:val="004654DF"/>
    <w:rsid w:val="005958F0"/>
    <w:rsid w:val="00680FF6"/>
    <w:rsid w:val="006F6298"/>
    <w:rsid w:val="007501A1"/>
    <w:rsid w:val="0088760F"/>
    <w:rsid w:val="00AA1D8D"/>
    <w:rsid w:val="00B26348"/>
    <w:rsid w:val="00B47730"/>
    <w:rsid w:val="00CB0664"/>
    <w:rsid w:val="00F364E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215938F"/>
  <w14:defaultImageDpi w14:val="300"/>
  <w15:docId w15:val="{D922A623-C0CA-48B6-BAEE-DB06D9E77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rPr>
      <w:rFonts w:ascii="Aptos" w:hAnsi="Aptos"/>
      <w:sz w:val="18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8</Pages>
  <Words>61560</Words>
  <Characters>350893</Characters>
  <Application>Microsoft Office Word</Application>
  <DocSecurity>0</DocSecurity>
  <Lines>2924</Lines>
  <Paragraphs>823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411630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Reese Fortin</cp:lastModifiedBy>
  <cp:revision>7</cp:revision>
  <dcterms:created xsi:type="dcterms:W3CDTF">2026-06-26T17:46:00Z</dcterms:created>
  <dcterms:modified xsi:type="dcterms:W3CDTF">2026-06-26T18:20:00Z</dcterms:modified>
  <cp:category/>
</cp:coreProperties>
</file>